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冲压记录</w:t>
      </w:r>
    </w:p>
    <w:p>
      <w:r>
        <w:t>记录编号：FM-104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时间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产品名称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模具号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冲压次数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合格数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操作者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表单编号：FM-104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